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r w:rsidDel="00000000" w:rsidR="00000000" w:rsidRPr="00000000">
        <w:rPr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Project: Loan Validation Project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Date: 10/22/2025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Sprint: 4 — Daily Standup 8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Duration: 1 hour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Ernesto, Carlos, Luis, Chris, Miguel</w:t>
      </w:r>
    </w:p>
    <w:p w:rsidR="00000000" w:rsidDel="00000000" w:rsidP="00000000" w:rsidRDefault="00000000" w:rsidRPr="00000000" w14:paraId="00000007">
      <w:pPr>
        <w:pStyle w:val="Heading2"/>
        <w:rPr/>
      </w:pPr>
      <w:r w:rsidDel="00000000" w:rsidR="00000000" w:rsidRPr="00000000">
        <w:rPr>
          <w:rtl w:val="0"/>
        </w:rPr>
        <w:t xml:space="preserve">Agenda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- Track progress on MVP Phase 1 components (Library Ingestion, Log Analyzer, Auto-patch flow)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- Identify blockers and dependencies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- Align tasks for sprint progress and upcoming demos</w:t>
      </w:r>
    </w:p>
    <w:p w:rsidR="00000000" w:rsidDel="00000000" w:rsidP="00000000" w:rsidRDefault="00000000" w:rsidRPr="00000000" w14:paraId="0000000B">
      <w:pPr>
        <w:pStyle w:val="Heading2"/>
        <w:rPr/>
      </w:pPr>
      <w:r w:rsidDel="00000000" w:rsidR="00000000" w:rsidRPr="00000000">
        <w:rPr>
          <w:rtl w:val="0"/>
        </w:rPr>
        <w:t xml:space="preserve">Team Member Updates</w:t>
      </w:r>
    </w:p>
    <w:p w:rsidR="00000000" w:rsidDel="00000000" w:rsidP="00000000" w:rsidRDefault="00000000" w:rsidRPr="00000000" w14:paraId="0000000C">
      <w:pPr>
        <w:pStyle w:val="Heading3"/>
        <w:rPr/>
      </w:pPr>
      <w:r w:rsidDel="00000000" w:rsidR="00000000" w:rsidRPr="00000000">
        <w:rPr>
          <w:rtl w:val="0"/>
        </w:rPr>
        <w:t xml:space="preserve">Luis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 Parser optimized; runtime reduced from 4.5s/file to 3.2s/file on average.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- Memory footprint cut by 20% with streaming PDF parsing.</w:t>
      </w:r>
    </w:p>
    <w:p w:rsidR="00000000" w:rsidDel="00000000" w:rsidP="00000000" w:rsidRDefault="00000000" w:rsidRPr="00000000" w14:paraId="0000000F">
      <w:pPr>
        <w:pStyle w:val="Heading3"/>
        <w:rPr/>
      </w:pPr>
      <w:r w:rsidDel="00000000" w:rsidR="00000000" w:rsidRPr="00000000">
        <w:rPr>
          <w:rtl w:val="0"/>
        </w:rPr>
        <w:t xml:space="preserve">Carlos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- Analyzer integrated with rollback logs for complete audit trail.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 Improved patch success rate tracking to 85% in tests.</w:t>
      </w:r>
    </w:p>
    <w:p w:rsidR="00000000" w:rsidDel="00000000" w:rsidP="00000000" w:rsidRDefault="00000000" w:rsidRPr="00000000" w14:paraId="00000012">
      <w:pPr>
        <w:pStyle w:val="Heading3"/>
        <w:rPr/>
      </w:pPr>
      <w:r w:rsidDel="00000000" w:rsidR="00000000" w:rsidRPr="00000000">
        <w:rPr>
          <w:rtl w:val="0"/>
        </w:rPr>
        <w:t xml:space="preserve">Ernesto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 QA validated analyzer + rollback integration.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- Documented 3 failure cases where rollback logs weren’t stored.</w:t>
      </w:r>
    </w:p>
    <w:p w:rsidR="00000000" w:rsidDel="00000000" w:rsidP="00000000" w:rsidRDefault="00000000" w:rsidRPr="00000000" w14:paraId="00000015">
      <w:pPr>
        <w:pStyle w:val="Heading3"/>
        <w:rPr/>
      </w:pPr>
      <w:r w:rsidDel="00000000" w:rsidR="00000000" w:rsidRPr="00000000">
        <w:rPr>
          <w:rtl w:val="0"/>
        </w:rPr>
        <w:t xml:space="preserve">Chris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- Created audit view in dashboard mockup.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 Linked QA logs to approval workflow.</w:t>
      </w:r>
    </w:p>
    <w:p w:rsidR="00000000" w:rsidDel="00000000" w:rsidP="00000000" w:rsidRDefault="00000000" w:rsidRPr="00000000" w14:paraId="00000018">
      <w:pPr>
        <w:pStyle w:val="Heading3"/>
        <w:rPr/>
      </w:pPr>
      <w:r w:rsidDel="00000000" w:rsidR="00000000" w:rsidRPr="00000000">
        <w:rPr>
          <w:rtl w:val="0"/>
        </w:rPr>
        <w:t xml:space="preserve">Miguel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 Gathered 18 more error logs from STM32Cube projects.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- Expanded test pool for rollback validation.</w:t>
      </w:r>
    </w:p>
    <w:p w:rsidR="00000000" w:rsidDel="00000000" w:rsidP="00000000" w:rsidRDefault="00000000" w:rsidRPr="00000000" w14:paraId="0000001B">
      <w:pPr>
        <w:pStyle w:val="Heading2"/>
        <w:rPr/>
      </w:pPr>
      <w:r w:rsidDel="00000000" w:rsidR="00000000" w:rsidRPr="00000000">
        <w:rPr>
          <w:rtl w:val="0"/>
        </w:rPr>
        <w:t xml:space="preserve">Blockers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- Rollback log storage inconsistent in 3/20 cases.</w:t>
      </w:r>
    </w:p>
    <w:p w:rsidR="00000000" w:rsidDel="00000000" w:rsidP="00000000" w:rsidRDefault="00000000" w:rsidRPr="00000000" w14:paraId="0000001D">
      <w:pPr>
        <w:pStyle w:val="Heading2"/>
        <w:rPr/>
      </w:pPr>
      <w:r w:rsidDel="00000000" w:rsidR="00000000" w:rsidRPr="00000000">
        <w:rPr>
          <w:rtl w:val="0"/>
        </w:rPr>
        <w:t xml:space="preserve">Next Steps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- Carlos to fix rollback logging.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- Ernesto to retest integration.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- Chris to refine dashboard mockups.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yn37qb1YHuz+9FF/gP3muhmjWQ==">CgMxLjA4AHIhMVQzeGVudi1QTUdaTDVSTlB2cDVxRjVsbG1BekZxX3Nx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